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11FC7F">
      <w:pPr>
        <w:jc w:val="center"/>
        <w:rPr>
          <w:rFonts w:hint="default" w:eastAsia="黑体" w:asciiTheme="minorEastAsia" w:hAnsiTheme="minorEastAsia" w:cstheme="minorEastAsia"/>
          <w:b/>
          <w:sz w:val="28"/>
          <w:szCs w:val="21"/>
          <w:lang w:val="en-US" w:eastAsia="zh-CN"/>
        </w:rPr>
      </w:pPr>
      <w:r>
        <w:rPr>
          <w:rFonts w:hint="default" w:eastAsia="黑体" w:asciiTheme="minorEastAsia" w:hAnsiTheme="minorEastAsia" w:cstheme="minorEastAsia"/>
          <w:b/>
          <w:sz w:val="28"/>
          <w:szCs w:val="21"/>
          <w:lang w:val="en-US" w:eastAsia="zh-CN"/>
        </w:rPr>
        <w:t>分项报价表</w:t>
      </w:r>
    </w:p>
    <w:p w14:paraId="08CC42E6">
      <w:pPr>
        <w:jc w:val="both"/>
        <w:rPr>
          <w:rFonts w:hint="default" w:eastAsia="黑体" w:asciiTheme="minorEastAsia" w:hAnsiTheme="minorEastAsia" w:cstheme="minorEastAsia"/>
          <w:b w:val="0"/>
          <w:bCs/>
          <w:sz w:val="21"/>
          <w:szCs w:val="16"/>
          <w:lang w:val="en-US" w:eastAsia="zh-CN"/>
        </w:rPr>
      </w:pPr>
      <w:r>
        <w:rPr>
          <w:rFonts w:hint="default" w:eastAsia="黑体" w:asciiTheme="minorEastAsia" w:hAnsiTheme="minorEastAsia" w:cstheme="minorEastAsia"/>
          <w:b w:val="0"/>
          <w:bCs/>
          <w:sz w:val="21"/>
          <w:szCs w:val="16"/>
          <w:lang w:val="en-US" w:eastAsia="zh-CN"/>
        </w:rPr>
        <w:t>项目名称：</w:t>
      </w:r>
    </w:p>
    <w:p w14:paraId="42F48C1D">
      <w:pPr>
        <w:jc w:val="both"/>
        <w:rPr>
          <w:rFonts w:hint="default" w:eastAsia="黑体" w:asciiTheme="minorEastAsia" w:hAnsiTheme="minorEastAsia" w:cstheme="minorEastAsia"/>
          <w:b w:val="0"/>
          <w:bCs/>
          <w:sz w:val="21"/>
          <w:szCs w:val="16"/>
          <w:lang w:val="en-US" w:eastAsia="zh-CN"/>
        </w:rPr>
      </w:pPr>
      <w:r>
        <w:rPr>
          <w:rFonts w:hint="default" w:eastAsia="黑体" w:asciiTheme="minorEastAsia" w:hAnsiTheme="minorEastAsia" w:cstheme="minorEastAsia"/>
          <w:b w:val="0"/>
          <w:bCs/>
          <w:sz w:val="21"/>
          <w:szCs w:val="16"/>
          <w:lang w:val="en-US" w:eastAsia="zh-CN"/>
        </w:rPr>
        <w:t>项目编号：</w:t>
      </w:r>
      <w:bookmarkStart w:id="0" w:name="_GoBack"/>
      <w:bookmarkEnd w:id="0"/>
    </w:p>
    <w:tbl>
      <w:tblPr>
        <w:tblStyle w:val="32"/>
        <w:tblW w:w="9614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3"/>
        <w:gridCol w:w="2388"/>
        <w:gridCol w:w="1162"/>
        <w:gridCol w:w="1163"/>
        <w:gridCol w:w="1738"/>
        <w:gridCol w:w="1337"/>
        <w:gridCol w:w="1163"/>
      </w:tblGrid>
      <w:tr w14:paraId="19740F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9614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65F7AC">
            <w:pP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sz w:val="24"/>
              </w:rPr>
              <w:t>（一）户外体能游戏组合</w:t>
            </w:r>
          </w:p>
        </w:tc>
      </w:tr>
      <w:tr w14:paraId="1339CE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F5ADD9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序号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7B3B2E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产品名称</w:t>
            </w:r>
          </w:p>
        </w:tc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28550B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eastAsia="宋体" w:asciiTheme="majorEastAsia" w:hAnsi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Theme="majorEastAsia" w:hAnsi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品牌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529861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数量</w:t>
            </w:r>
          </w:p>
        </w:tc>
        <w:tc>
          <w:tcPr>
            <w:tcW w:w="1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3A7E63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AAF8A6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单价（元）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16B31C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小计（元）</w:t>
            </w:r>
          </w:p>
        </w:tc>
      </w:tr>
      <w:tr w14:paraId="3992FD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1B76A6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99717B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户外体能游戏组合</w:t>
            </w: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（核心产品）</w:t>
            </w:r>
          </w:p>
        </w:tc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FADDCE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25405A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F018C7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10CA54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47C417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54DBE4D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9614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DB5D53">
            <w:pP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sz w:val="24"/>
              </w:rPr>
              <w:t>（二）儿童智慧运动系统</w:t>
            </w:r>
          </w:p>
        </w:tc>
      </w:tr>
      <w:tr w14:paraId="57A1F7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9C476C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序号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E8AFED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产品名称</w:t>
            </w:r>
          </w:p>
        </w:tc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03ECCD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eastAsia="宋体" w:asciiTheme="majorEastAsia" w:hAnsiTheme="majorEastAsia" w:cstheme="majorEastAsia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asciiTheme="majorEastAsia" w:hAnsiTheme="majorEastAsia" w:cstheme="majorEastAsia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品牌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0B72BA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数量</w:t>
            </w:r>
          </w:p>
        </w:tc>
        <w:tc>
          <w:tcPr>
            <w:tcW w:w="1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314676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455018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8051BF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563571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6B48B2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0E2BA4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  <w:t>体测组合1</w:t>
            </w:r>
          </w:p>
        </w:tc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23FA09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E26771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CFC873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  <w:t>年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19E629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360BD4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F7859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D1AC06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D4860A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儿童智慧运动手环</w:t>
            </w: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highlight w:val="none"/>
                <w:u w:val="none"/>
                <w:lang w:val="en-US" w:eastAsia="zh-CN" w:bidi="ar"/>
              </w:rPr>
              <w:t>（核心产品）</w:t>
            </w:r>
          </w:p>
        </w:tc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9F778F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846760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1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8DA2AD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个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EE04AC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861E9E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0B313F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43916F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25DFB4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移动数据采集基站</w:t>
            </w:r>
          </w:p>
        </w:tc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B9BB91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D9DCEF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1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C70601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个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D8244A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E1E1D6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AD7A6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D27408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B1C11C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儿童运动手环充电箱</w:t>
            </w:r>
          </w:p>
        </w:tc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46B0A1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C14515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  <w:t>2</w:t>
            </w:r>
          </w:p>
        </w:tc>
        <w:tc>
          <w:tcPr>
            <w:tcW w:w="1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D246F9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  <w:t>个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31129C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45FE71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5ADB75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6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966C0E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3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A97B50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2"/>
                <w:u w:val="none"/>
                <w:lang w:val="en-US" w:eastAsia="zh-CN" w:bidi="ar"/>
              </w:rPr>
              <w:t>数据驾驶舱</w:t>
            </w:r>
          </w:p>
        </w:tc>
        <w:tc>
          <w:tcPr>
            <w:tcW w:w="11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C63799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7E7893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  <w:t>1</w:t>
            </w:r>
          </w:p>
        </w:tc>
        <w:tc>
          <w:tcPr>
            <w:tcW w:w="1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3DDA84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4"/>
                <w:szCs w:val="21"/>
                <w:u w:val="none"/>
                <w:lang w:val="en-US" w:eastAsia="zh-CN" w:bidi="ar"/>
              </w:rPr>
              <w:t>个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63C2A3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34DAF2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750FE8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8451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EB6E37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both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Theme="majorEastAsia" w:hAnsiTheme="majorEastAsia" w:eastAsiaTheme="majorEastAsia" w:cstheme="majorEastAsia"/>
                <w:b w:val="0"/>
                <w:bCs/>
                <w:sz w:val="24"/>
              </w:rPr>
              <w:t>（一）户外体能游戏组合</w:t>
            </w:r>
            <w:r>
              <w:rPr>
                <w:rFonts w:hint="eastAsia" w:asciiTheme="majorEastAsia" w:hAnsiTheme="majorEastAsia" w:eastAsiaTheme="majorEastAsia" w:cstheme="majorEastAsia"/>
                <w:b w:val="0"/>
                <w:bCs/>
                <w:sz w:val="24"/>
                <w:lang w:val="en-US" w:eastAsia="zh-CN"/>
              </w:rPr>
              <w:t>+</w:t>
            </w:r>
            <w:r>
              <w:rPr>
                <w:rFonts w:hint="eastAsia" w:asciiTheme="majorEastAsia" w:hAnsiTheme="majorEastAsia" w:eastAsiaTheme="majorEastAsia" w:cstheme="majorEastAsia"/>
                <w:b w:val="0"/>
                <w:bCs/>
                <w:sz w:val="24"/>
              </w:rPr>
              <w:t>（二）儿童智慧运动系统</w:t>
            </w:r>
            <w:r>
              <w:rPr>
                <w:rFonts w:hint="eastAsia" w:asciiTheme="majorEastAsia" w:hAnsiTheme="majorEastAsia" w:eastAsiaTheme="majorEastAsia" w:cstheme="majorEastAsia"/>
                <w:b w:val="0"/>
                <w:bCs/>
                <w:sz w:val="24"/>
                <w:lang w:eastAsia="zh-CN"/>
              </w:rPr>
              <w:t>：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总价合计（元）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3E8644">
            <w:pPr>
              <w:keepNext w:val="0"/>
              <w:keepLines w:val="0"/>
              <w:widowControl/>
              <w:suppressLineNumbers w:val="0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hint="eastAsia" w:asciiTheme="majorEastAsia" w:hAnsiTheme="majorEastAsia" w:eastAsiaTheme="majorEastAsia" w:cstheme="majorEastAsia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</w:tbl>
    <w:p w14:paraId="44304E27">
      <w:pPr>
        <w:rPr>
          <w:rFonts w:hint="eastAsia"/>
          <w:b/>
          <w:lang w:val="en-US" w:eastAsia="zh-CN"/>
        </w:rPr>
      </w:pPr>
    </w:p>
    <w:p w14:paraId="4CF2ADB1">
      <w:pPr>
        <w:jc w:val="center"/>
        <w:rPr>
          <w:rFonts w:hint="default" w:eastAsia="宋体"/>
          <w:b/>
          <w:lang w:val="en-US" w:eastAsia="zh-CN"/>
        </w:rPr>
      </w:pPr>
      <w:r>
        <w:rPr>
          <w:rFonts w:hint="eastAsia"/>
          <w:b/>
          <w:lang w:val="en-US" w:eastAsia="zh-CN"/>
        </w:rPr>
        <w:t>附件：配套产品及服务单价报价</w:t>
      </w:r>
    </w:p>
    <w:p w14:paraId="4B78021E">
      <w:r>
        <w:rPr>
          <w:b/>
        </w:rPr>
        <w:t>1、操作材料类（52种）</w:t>
      </w:r>
    </w:p>
    <w:tbl>
      <w:tblPr>
        <w:tblStyle w:val="32"/>
        <w:tblW w:w="11316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8"/>
        <w:gridCol w:w="1737"/>
        <w:gridCol w:w="1487"/>
        <w:gridCol w:w="1784"/>
        <w:gridCol w:w="1464"/>
        <w:gridCol w:w="1202"/>
        <w:gridCol w:w="1487"/>
        <w:gridCol w:w="1487"/>
      </w:tblGrid>
      <w:tr w14:paraId="244E58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E2B5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049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配件产品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AA2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型号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E7B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t>图片</w:t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FBAD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规格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CCFC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数量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2BF0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6A5E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单价（元）</w:t>
            </w:r>
          </w:p>
        </w:tc>
      </w:tr>
      <w:tr w14:paraId="23AEA9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EBDF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CAC7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D304大滑轮　蓝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7E70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GJA01010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5FD6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82550</wp:posOffset>
                  </wp:positionV>
                  <wp:extent cx="590550" cy="582930"/>
                  <wp:effectExtent l="0" t="0" r="0" b="7620"/>
                  <wp:wrapNone/>
                  <wp:docPr id="8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_2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8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EC7E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PP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099E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437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72B4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61DFF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F6F4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048C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D304大连接器 黄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5B0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GJA01012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20CF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327025</wp:posOffset>
                  </wp:positionH>
                  <wp:positionV relativeFrom="paragraph">
                    <wp:posOffset>99695</wp:posOffset>
                  </wp:positionV>
                  <wp:extent cx="617855" cy="621665"/>
                  <wp:effectExtent l="0" t="0" r="1270" b="6985"/>
                  <wp:wrapNone/>
                  <wp:docPr id="7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_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855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2054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PP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BF4D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A702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D921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135906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F5A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BB42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88TH型球体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D62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PJB01015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4FC0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-63500</wp:posOffset>
                  </wp:positionV>
                  <wp:extent cx="1275080" cy="684530"/>
                  <wp:effectExtent l="0" t="0" r="0" b="0"/>
                  <wp:wrapNone/>
                  <wp:docPr id="6" name="图片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4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5080" cy="68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98DA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PP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465E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3AC7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003D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89397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4732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B2D8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TH型锯口接头 黄（B版）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BFAA5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PJB03081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bottom"/>
          </w:tcPr>
          <w:p w14:paraId="54819BFD">
            <w:pPr>
              <w:keepNext w:val="0"/>
              <w:keepLines w:val="0"/>
              <w:widowControl/>
              <w:suppressLineNumbers w:val="0"/>
              <w:jc w:val="left"/>
              <w:textAlignment w:val="bottom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204470</wp:posOffset>
                  </wp:positionH>
                  <wp:positionV relativeFrom="paragraph">
                    <wp:posOffset>151765</wp:posOffset>
                  </wp:positionV>
                  <wp:extent cx="905510" cy="431165"/>
                  <wp:effectExtent l="0" t="0" r="8890" b="6985"/>
                  <wp:wrapNone/>
                  <wp:docPr id="9" name="图片_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_1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510" cy="43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A4BB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PP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B0DE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75E0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E62F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79AA7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1471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8160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D50组合管136 黄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5DA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GJB02031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58B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109855</wp:posOffset>
                  </wp:positionV>
                  <wp:extent cx="1057275" cy="607060"/>
                  <wp:effectExtent l="0" t="0" r="0" b="2540"/>
                  <wp:wrapNone/>
                  <wp:docPr id="13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_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60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CD05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PVC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669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D1A7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2EA2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033A78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4107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03DC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D50组合管268 黄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639B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GJB02032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9F40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94615</wp:posOffset>
                  </wp:positionV>
                  <wp:extent cx="1142365" cy="648970"/>
                  <wp:effectExtent l="0" t="0" r="635" b="8255"/>
                  <wp:wrapNone/>
                  <wp:docPr id="10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_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64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2A1E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PVC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49B1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DF7C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BF2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3F516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D6C4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6C8D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D50组合管454 蓝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AA7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GJB02033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B9D2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40640</wp:posOffset>
                  </wp:positionV>
                  <wp:extent cx="1200150" cy="633730"/>
                  <wp:effectExtent l="0" t="0" r="0" b="4445"/>
                  <wp:wrapNone/>
                  <wp:docPr id="11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63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55BB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PVC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D93C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016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FC85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5D001D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385E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2EF7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D50组合管717 红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C06B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846455</wp:posOffset>
                  </wp:positionH>
                  <wp:positionV relativeFrom="paragraph">
                    <wp:posOffset>-80010</wp:posOffset>
                  </wp:positionV>
                  <wp:extent cx="1219835" cy="661035"/>
                  <wp:effectExtent l="0" t="0" r="8890" b="5715"/>
                  <wp:wrapNone/>
                  <wp:docPr id="12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_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835" cy="66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GJB02036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75F2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2CCC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PVC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E7BC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9836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013D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45BC5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338A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E137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D38组合管97 绿（B版）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C827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PJC05108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23DF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400685</wp:posOffset>
                  </wp:positionH>
                  <wp:positionV relativeFrom="paragraph">
                    <wp:posOffset>187960</wp:posOffset>
                  </wp:positionV>
                  <wp:extent cx="407670" cy="217170"/>
                  <wp:effectExtent l="0" t="0" r="1905" b="0"/>
                  <wp:wrapNone/>
                  <wp:docPr id="14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_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67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4E0B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C06D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CEA7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DD42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529AEA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BDDC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56C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D38组合管97 橙（B版）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5717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PJC05109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0312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463550</wp:posOffset>
                  </wp:positionH>
                  <wp:positionV relativeFrom="paragraph">
                    <wp:posOffset>226060</wp:posOffset>
                  </wp:positionV>
                  <wp:extent cx="398780" cy="217170"/>
                  <wp:effectExtent l="0" t="0" r="1270" b="0"/>
                  <wp:wrapNone/>
                  <wp:docPr id="15" name="图片_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_3_SpCnt_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780" cy="21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C586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C169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46A3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1931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2B87E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627B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FF59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D38组合管232 红（B版）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F20D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PJC05110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BE6C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374650</wp:posOffset>
                  </wp:positionH>
                  <wp:positionV relativeFrom="paragraph">
                    <wp:posOffset>291465</wp:posOffset>
                  </wp:positionV>
                  <wp:extent cx="608965" cy="100965"/>
                  <wp:effectExtent l="0" t="0" r="635" b="3810"/>
                  <wp:wrapNone/>
                  <wp:docPr id="16" name="图片_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_4_SpCnt_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65" cy="10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49A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E64E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3E20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26BA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0A0569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4AAF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732B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D38组合管232 蓝（B版）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F71D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PJC05111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E4F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344170</wp:posOffset>
                  </wp:positionH>
                  <wp:positionV relativeFrom="paragraph">
                    <wp:posOffset>276225</wp:posOffset>
                  </wp:positionV>
                  <wp:extent cx="721995" cy="256540"/>
                  <wp:effectExtent l="0" t="0" r="1905" b="0"/>
                  <wp:wrapNone/>
                  <wp:docPr id="17" name="图片_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_5_SpCnt_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995" cy="25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8C62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A0BC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5E35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7EDA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7CAD16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EACF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9289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D38组合管432 绿（B版）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9CDE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PJC05112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1CBD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175260</wp:posOffset>
                  </wp:positionV>
                  <wp:extent cx="1049020" cy="291465"/>
                  <wp:effectExtent l="0" t="0" r="8255" b="0"/>
                  <wp:wrapNone/>
                  <wp:docPr id="21" name="图片_6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_6_SpCnt_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020" cy="29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9AE1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7A99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B40B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B452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538A0F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1254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1C1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D38组合管432 橙（B版）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E744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PJC05113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F6F7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90170</wp:posOffset>
                  </wp:positionH>
                  <wp:positionV relativeFrom="paragraph">
                    <wp:posOffset>190500</wp:posOffset>
                  </wp:positionV>
                  <wp:extent cx="1068705" cy="291465"/>
                  <wp:effectExtent l="0" t="0" r="7620" b="0"/>
                  <wp:wrapNone/>
                  <wp:docPr id="24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_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705" cy="29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E8AE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777E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CBBE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C845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42A3B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191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102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D38组合管712 红（B版）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E3C8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911225</wp:posOffset>
                  </wp:positionH>
                  <wp:positionV relativeFrom="paragraph">
                    <wp:posOffset>165735</wp:posOffset>
                  </wp:positionV>
                  <wp:extent cx="1299210" cy="330835"/>
                  <wp:effectExtent l="0" t="0" r="5715" b="0"/>
                  <wp:wrapNone/>
                  <wp:docPr id="31" name="图片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_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210" cy="330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PJC05114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611D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5F13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A39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13C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688E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29E30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933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8B9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D38组合管712 蓝（B版）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F4AA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PJC05115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083E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137795</wp:posOffset>
                  </wp:positionV>
                  <wp:extent cx="1254125" cy="330835"/>
                  <wp:effectExtent l="0" t="0" r="3175" b="0"/>
                  <wp:wrapNone/>
                  <wp:docPr id="22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_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25" cy="330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CE8B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7059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9B17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3984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82151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9B53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9DAA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红色布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1F7D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PJE01004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E527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410845</wp:posOffset>
                  </wp:positionH>
                  <wp:positionV relativeFrom="paragraph">
                    <wp:posOffset>57150</wp:posOffset>
                  </wp:positionV>
                  <wp:extent cx="542925" cy="621665"/>
                  <wp:effectExtent l="0" t="0" r="0" b="6985"/>
                  <wp:wrapNone/>
                  <wp:docPr id="26" name="图片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_4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53B8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涤纶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7650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6A85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4FF3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F56DD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4B4C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CAA7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蓝色布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599B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PJE01005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2851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495300</wp:posOffset>
                  </wp:positionH>
                  <wp:positionV relativeFrom="paragraph">
                    <wp:posOffset>113030</wp:posOffset>
                  </wp:positionV>
                  <wp:extent cx="494030" cy="610235"/>
                  <wp:effectExtent l="0" t="0" r="1270" b="8890"/>
                  <wp:wrapNone/>
                  <wp:docPr id="29" name="图片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_4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030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00A4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涤纶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A9DA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8ABF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938E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67D36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D559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62D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圆环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90FF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PJJ10001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387B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236855</wp:posOffset>
                  </wp:positionH>
                  <wp:positionV relativeFrom="paragraph">
                    <wp:posOffset>85725</wp:posOffset>
                  </wp:positionV>
                  <wp:extent cx="971550" cy="598805"/>
                  <wp:effectExtent l="0" t="0" r="0" b="0"/>
                  <wp:wrapNone/>
                  <wp:docPr id="23" name="图片_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_5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59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7AA9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3BFB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07FE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E30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9982C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091D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5A8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三孔长条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CE3B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PJJ10002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60B0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6350</wp:posOffset>
                  </wp:positionV>
                  <wp:extent cx="953135" cy="598170"/>
                  <wp:effectExtent l="0" t="0" r="8890" b="1905"/>
                  <wp:wrapNone/>
                  <wp:docPr id="25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_1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135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584B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1581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E0AA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FCE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70549F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9F31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849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四孔长条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803A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PJJ10003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E5E56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126365</wp:posOffset>
                  </wp:positionV>
                  <wp:extent cx="1209040" cy="544830"/>
                  <wp:effectExtent l="0" t="0" r="635" b="7620"/>
                  <wp:wrapNone/>
                  <wp:docPr id="19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1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40" cy="5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D50F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EDE3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169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F715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F2081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1FF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4CC8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五孔长条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B38F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PJJ10004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815B1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62230</wp:posOffset>
                  </wp:positionV>
                  <wp:extent cx="1191260" cy="610235"/>
                  <wp:effectExtent l="0" t="0" r="8890" b="8890"/>
                  <wp:wrapNone/>
                  <wp:docPr id="20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_1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260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5F54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2651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B50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8BE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B20AB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17EB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32D8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七孔长条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7A51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PJJ10005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BA53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132715</wp:posOffset>
                  </wp:positionH>
                  <wp:positionV relativeFrom="paragraph">
                    <wp:posOffset>74295</wp:posOffset>
                  </wp:positionV>
                  <wp:extent cx="1266825" cy="621665"/>
                  <wp:effectExtent l="0" t="0" r="0" b="6985"/>
                  <wp:wrapNone/>
                  <wp:docPr id="30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_1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7D3A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3B7E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BABB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220C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A5A13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3E1C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7D6E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九孔长条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2A5D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PJJ10006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E4868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66040</wp:posOffset>
                  </wp:positionH>
                  <wp:positionV relativeFrom="paragraph">
                    <wp:posOffset>100965</wp:posOffset>
                  </wp:positionV>
                  <wp:extent cx="1209040" cy="544830"/>
                  <wp:effectExtent l="0" t="0" r="635" b="7620"/>
                  <wp:wrapNone/>
                  <wp:docPr id="32" name="图片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_1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40" cy="5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6E1B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F63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987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9DFF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F48EB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95FC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B61F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小圆弧片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2F34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PJJ10007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732A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179705</wp:posOffset>
                  </wp:positionH>
                  <wp:positionV relativeFrom="paragraph">
                    <wp:posOffset>151765</wp:posOffset>
                  </wp:positionV>
                  <wp:extent cx="818515" cy="431165"/>
                  <wp:effectExtent l="0" t="0" r="635" b="6985"/>
                  <wp:wrapNone/>
                  <wp:docPr id="27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_1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515" cy="43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293E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B771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081F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D79F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AD923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091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26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E579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半圆弧片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E4DF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PJJ10008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4120C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121920</wp:posOffset>
                  </wp:positionH>
                  <wp:positionV relativeFrom="paragraph">
                    <wp:posOffset>35560</wp:posOffset>
                  </wp:positionV>
                  <wp:extent cx="1124585" cy="648970"/>
                  <wp:effectExtent l="0" t="0" r="8890" b="8255"/>
                  <wp:wrapNone/>
                  <wp:docPr id="28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_1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585" cy="648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07F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7B83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48FA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9E0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14927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BB12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29A8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长圆弧片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40D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PJJ10009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BE16B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124460</wp:posOffset>
                  </wp:positionV>
                  <wp:extent cx="1324610" cy="470535"/>
                  <wp:effectExtent l="0" t="0" r="8890" b="5715"/>
                  <wp:wrapNone/>
                  <wp:docPr id="33" name="图片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_1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610" cy="470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F089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AA0C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C653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CAE8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0E6481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755D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DB72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十字片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FF24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PJJ10010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00C7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294640</wp:posOffset>
                  </wp:positionH>
                  <wp:positionV relativeFrom="paragraph">
                    <wp:posOffset>35560</wp:posOffset>
                  </wp:positionV>
                  <wp:extent cx="694690" cy="687705"/>
                  <wp:effectExtent l="0" t="0" r="635" b="7620"/>
                  <wp:wrapNone/>
                  <wp:docPr id="34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_1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690" cy="68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65B4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2D70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1FEA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074A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BA472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268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E62F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X字片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EB63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PJJ10011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571E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236855</wp:posOffset>
                  </wp:positionH>
                  <wp:positionV relativeFrom="paragraph">
                    <wp:posOffset>35560</wp:posOffset>
                  </wp:positionV>
                  <wp:extent cx="781050" cy="636905"/>
                  <wp:effectExtent l="0" t="0" r="0" b="1270"/>
                  <wp:wrapNone/>
                  <wp:docPr id="18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_1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636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22CC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7D7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2DB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D5FB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5D144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3E2C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FD70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方形片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B3BC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PJJ10012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381E9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294640</wp:posOffset>
                  </wp:positionH>
                  <wp:positionV relativeFrom="paragraph">
                    <wp:posOffset>62230</wp:posOffset>
                  </wp:positionV>
                  <wp:extent cx="742950" cy="594995"/>
                  <wp:effectExtent l="0" t="0" r="0" b="5080"/>
                  <wp:wrapNone/>
                  <wp:docPr id="49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_2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594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CF7A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705B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8A1C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0C86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DABD8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978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27C5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六孔片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53B6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PJJ10013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06002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85725</wp:posOffset>
                  </wp:positionV>
                  <wp:extent cx="951865" cy="521335"/>
                  <wp:effectExtent l="0" t="0" r="635" b="2540"/>
                  <wp:wrapNone/>
                  <wp:docPr id="57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_3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865" cy="52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0EC6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4B89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34FB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868D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79B07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18A9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AC92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三角片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CDD8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PJJ10014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334D6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265430</wp:posOffset>
                  </wp:positionH>
                  <wp:positionV relativeFrom="paragraph">
                    <wp:posOffset>74295</wp:posOffset>
                  </wp:positionV>
                  <wp:extent cx="781685" cy="660400"/>
                  <wp:effectExtent l="0" t="0" r="8890" b="6350"/>
                  <wp:wrapNone/>
                  <wp:docPr id="51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_2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85" cy="66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24DA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062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43AE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C197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196F11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F660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33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115B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大三角片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F6B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PJJ10015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94A63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74295</wp:posOffset>
                  </wp:positionV>
                  <wp:extent cx="885825" cy="598170"/>
                  <wp:effectExtent l="0" t="0" r="0" b="1905"/>
                  <wp:wrapNone/>
                  <wp:docPr id="45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_2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3BAB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14E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5D98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3A44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1876E5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39F9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FD30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二孔片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26F1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PJJ10016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DF8C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62230</wp:posOffset>
                  </wp:positionV>
                  <wp:extent cx="1152525" cy="610235"/>
                  <wp:effectExtent l="0" t="0" r="0" b="8890"/>
                  <wp:wrapNone/>
                  <wp:docPr id="56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_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9157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9BEE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50E8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C203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767FFD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CE8E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444E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小齿片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3184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PJJ10017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678DE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35560</wp:posOffset>
                  </wp:positionV>
                  <wp:extent cx="942975" cy="636905"/>
                  <wp:effectExtent l="0" t="0" r="0" b="0"/>
                  <wp:wrapNone/>
                  <wp:docPr id="41" name="图片_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_5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636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9D31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0B8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0B20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836C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6D3F8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C701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3C70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大齿片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40AD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PJJ10018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259F9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74295</wp:posOffset>
                  </wp:positionV>
                  <wp:extent cx="942975" cy="598170"/>
                  <wp:effectExtent l="0" t="0" r="0" b="1905"/>
                  <wp:wrapNone/>
                  <wp:docPr id="42" name="图片_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_5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9EFF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862D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2C5D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F37C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1FF260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3B5E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51EA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3x4长片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6CA9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PJJ10019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36DFF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50165</wp:posOffset>
                  </wp:positionV>
                  <wp:extent cx="1018540" cy="673100"/>
                  <wp:effectExtent l="0" t="0" r="635" b="3175"/>
                  <wp:wrapNone/>
                  <wp:docPr id="47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_2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540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DA53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BAF8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DECD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E5AD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B7C9D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91C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38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F4B9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3x5长片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854A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PJJ10020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3606C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74295</wp:posOffset>
                  </wp:positionV>
                  <wp:extent cx="1170940" cy="598170"/>
                  <wp:effectExtent l="0" t="0" r="635" b="1905"/>
                  <wp:wrapNone/>
                  <wp:docPr id="52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_2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940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EA50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EA11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1430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BB65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1CC72A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58EE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6092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2x4长片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2FB5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PJJ10021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12B8F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62230</wp:posOffset>
                  </wp:positionV>
                  <wp:extent cx="1162050" cy="610235"/>
                  <wp:effectExtent l="0" t="0" r="0" b="8890"/>
                  <wp:wrapNone/>
                  <wp:docPr id="44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_29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BEF3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D481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E11D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C9AC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514E39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A871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F97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2x5长片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AF4B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919480</wp:posOffset>
                  </wp:positionH>
                  <wp:positionV relativeFrom="paragraph">
                    <wp:posOffset>-19685</wp:posOffset>
                  </wp:positionV>
                  <wp:extent cx="1324610" cy="583565"/>
                  <wp:effectExtent l="0" t="0" r="8890" b="6985"/>
                  <wp:wrapNone/>
                  <wp:docPr id="55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_3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610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PJJ10022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9EF0C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4B46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微晶木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C3AE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51C5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A984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6502C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657E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41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A12A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短螺丝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5138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PJB04153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08E4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236855</wp:posOffset>
                  </wp:positionH>
                  <wp:positionV relativeFrom="paragraph">
                    <wp:posOffset>124460</wp:posOffset>
                  </wp:positionV>
                  <wp:extent cx="781050" cy="521335"/>
                  <wp:effectExtent l="0" t="0" r="0" b="2540"/>
                  <wp:wrapNone/>
                  <wp:docPr id="53" name="图片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_3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521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F2A4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尼龙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9353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4AC7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9B8E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73527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A228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EAC2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长螺丝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203C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PJB04154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C5A0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85725</wp:posOffset>
                  </wp:positionV>
                  <wp:extent cx="1047115" cy="598805"/>
                  <wp:effectExtent l="0" t="0" r="635" b="1270"/>
                  <wp:wrapNone/>
                  <wp:docPr id="43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_3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115" cy="59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6B2D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尼龙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0B6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8A12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7AB5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05105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6C64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43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ABA0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螺母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385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PJB04155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D52D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332105</wp:posOffset>
                  </wp:positionH>
                  <wp:positionV relativeFrom="paragraph">
                    <wp:posOffset>74295</wp:posOffset>
                  </wp:positionV>
                  <wp:extent cx="819150" cy="598170"/>
                  <wp:effectExtent l="0" t="0" r="0" b="0"/>
                  <wp:wrapNone/>
                  <wp:docPr id="54" name="图片_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_55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59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F56D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尼龙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C980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1E36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4FEB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04617B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1364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44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E3C4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小方块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2CB8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PJB04156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36C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62230</wp:posOffset>
                  </wp:positionV>
                  <wp:extent cx="799465" cy="661035"/>
                  <wp:effectExtent l="0" t="0" r="0" b="5715"/>
                  <wp:wrapNone/>
                  <wp:docPr id="48" name="图片_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_5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66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EC7A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尼龙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8583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18A7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D29B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A3652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C9C4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6E2B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车轮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925A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PJA01070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B7F4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199390</wp:posOffset>
                  </wp:positionH>
                  <wp:positionV relativeFrom="paragraph">
                    <wp:posOffset>74295</wp:posOffset>
                  </wp:positionV>
                  <wp:extent cx="828040" cy="621665"/>
                  <wp:effectExtent l="0" t="0" r="635" b="6985"/>
                  <wp:wrapNone/>
                  <wp:docPr id="46" name="图片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_39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40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1AC5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PP+橡胶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F5DF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9AE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1A2F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7D08F6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9068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F31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滑轮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4EC0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PJB01105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8CE8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62230</wp:posOffset>
                  </wp:positionV>
                  <wp:extent cx="924560" cy="633730"/>
                  <wp:effectExtent l="0" t="0" r="8890" b="4445"/>
                  <wp:wrapNone/>
                  <wp:docPr id="50" name="图片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_42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560" cy="63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A784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PP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A787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BDC4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929B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58F01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AE30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47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0769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端盖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8AD1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PJB04149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389A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74295</wp:posOffset>
                  </wp:positionV>
                  <wp:extent cx="942975" cy="571500"/>
                  <wp:effectExtent l="0" t="0" r="0" b="0"/>
                  <wp:wrapNone/>
                  <wp:docPr id="39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40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766C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ABS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1131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184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5145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19374B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5A48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3AAC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38组合管180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E64F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1033780</wp:posOffset>
                  </wp:positionH>
                  <wp:positionV relativeFrom="paragraph">
                    <wp:posOffset>190500</wp:posOffset>
                  </wp:positionV>
                  <wp:extent cx="1562100" cy="695960"/>
                  <wp:effectExtent l="0" t="0" r="0" b="0"/>
                  <wp:wrapNone/>
                  <wp:docPr id="36" name="图片_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_51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100" cy="695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PJC05116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0622AB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88F1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PVC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BE8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900B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1A28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C56BF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E95E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233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38组合管299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D47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1033780</wp:posOffset>
                  </wp:positionH>
                  <wp:positionV relativeFrom="paragraph">
                    <wp:posOffset>113030</wp:posOffset>
                  </wp:positionV>
                  <wp:extent cx="1612265" cy="672465"/>
                  <wp:effectExtent l="0" t="0" r="0" b="0"/>
                  <wp:wrapNone/>
                  <wp:docPr id="35" name="图片_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_52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2265" cy="672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PJC05099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02F426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AEFA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PVC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5B41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6A41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5BFF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5AD346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DBB8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688A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38组合管468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5500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PJC05117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BBD40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35560</wp:posOffset>
                  </wp:positionV>
                  <wp:extent cx="1359535" cy="586105"/>
                  <wp:effectExtent l="0" t="0" r="0" b="0"/>
                  <wp:wrapNone/>
                  <wp:docPr id="40" name="图片_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_5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535" cy="586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B0E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PVC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32C6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F02C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384E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810B2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9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901E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51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928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38组合管707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819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PJC05118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11AB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11430</wp:posOffset>
                  </wp:positionV>
                  <wp:extent cx="1384935" cy="544830"/>
                  <wp:effectExtent l="0" t="0" r="0" b="0"/>
                  <wp:wrapNone/>
                  <wp:docPr id="37" name="图片_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_5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935" cy="544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30A5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PVC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D099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D5D2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F0FC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38C537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8" w:hRule="atLeast"/>
          <w:jc w:val="center"/>
        </w:trPr>
        <w:tc>
          <w:tcPr>
            <w:tcW w:w="6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DB64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17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634A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绳索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DD4C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PJE03004</w:t>
            </w:r>
          </w:p>
        </w:tc>
        <w:tc>
          <w:tcPr>
            <w:tcW w:w="17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9091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193675</wp:posOffset>
                  </wp:positionV>
                  <wp:extent cx="1191260" cy="381000"/>
                  <wp:effectExtent l="0" t="0" r="8890" b="0"/>
                  <wp:wrapNone/>
                  <wp:docPr id="38" name="图片_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_2_SpCnt_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26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6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C898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棉</w:t>
            </w:r>
          </w:p>
        </w:tc>
        <w:tc>
          <w:tcPr>
            <w:tcW w:w="12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CF12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4B51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根</w:t>
            </w:r>
          </w:p>
        </w:tc>
        <w:tc>
          <w:tcPr>
            <w:tcW w:w="14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07F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</w:tbl>
    <w:p w14:paraId="74A3B20B">
      <w:r>
        <w:rPr>
          <w:b/>
        </w:rPr>
        <w:t>2、安装材料类（2种）</w:t>
      </w:r>
    </w:p>
    <w:tbl>
      <w:tblPr>
        <w:tblStyle w:val="32"/>
        <w:tblW w:w="11176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22"/>
        <w:gridCol w:w="2316"/>
        <w:gridCol w:w="1361"/>
        <w:gridCol w:w="1695"/>
        <w:gridCol w:w="1360"/>
        <w:gridCol w:w="1100"/>
        <w:gridCol w:w="1361"/>
        <w:gridCol w:w="1361"/>
      </w:tblGrid>
      <w:tr w14:paraId="08ACF9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4" w:hRule="atLeast"/>
          <w:jc w:val="center"/>
        </w:trPr>
        <w:tc>
          <w:tcPr>
            <w:tcW w:w="6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2E10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23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5758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产品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A9E7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型号</w:t>
            </w:r>
          </w:p>
        </w:tc>
        <w:tc>
          <w:tcPr>
            <w:tcW w:w="16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8EFB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t>图片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8B4E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规格</w:t>
            </w:r>
          </w:p>
        </w:tc>
        <w:tc>
          <w:tcPr>
            <w:tcW w:w="1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682B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数量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36E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BE8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单价（元）</w:t>
            </w:r>
          </w:p>
        </w:tc>
      </w:tr>
      <w:tr w14:paraId="14C234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4" w:hRule="atLeast"/>
          <w:jc w:val="center"/>
        </w:trPr>
        <w:tc>
          <w:tcPr>
            <w:tcW w:w="6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56A2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23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6BDF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大球体扳手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A996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GJG01006</w:t>
            </w:r>
          </w:p>
        </w:tc>
        <w:tc>
          <w:tcPr>
            <w:tcW w:w="16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FC1F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398780</wp:posOffset>
                  </wp:positionH>
                  <wp:positionV relativeFrom="paragraph">
                    <wp:posOffset>163195</wp:posOffset>
                  </wp:positionV>
                  <wp:extent cx="828040" cy="419735"/>
                  <wp:effectExtent l="0" t="0" r="635" b="8890"/>
                  <wp:wrapNone/>
                  <wp:docPr id="58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_8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40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1D8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尼龙</w:t>
            </w:r>
          </w:p>
        </w:tc>
        <w:tc>
          <w:tcPr>
            <w:tcW w:w="1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F7CD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C94F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EECE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7354FA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3" w:hRule="atLeast"/>
          <w:jc w:val="center"/>
        </w:trPr>
        <w:tc>
          <w:tcPr>
            <w:tcW w:w="6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4D29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23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E838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橡胶锤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D5C1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GJG01002</w:t>
            </w:r>
          </w:p>
        </w:tc>
        <w:tc>
          <w:tcPr>
            <w:tcW w:w="16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31A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313690</wp:posOffset>
                  </wp:positionH>
                  <wp:positionV relativeFrom="paragraph">
                    <wp:posOffset>100965</wp:posOffset>
                  </wp:positionV>
                  <wp:extent cx="923290" cy="645795"/>
                  <wp:effectExtent l="0" t="0" r="635" b="1905"/>
                  <wp:wrapNone/>
                  <wp:docPr id="59" name="图片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_47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64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091B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橡胶</w:t>
            </w:r>
          </w:p>
        </w:tc>
        <w:tc>
          <w:tcPr>
            <w:tcW w:w="11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A6EB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061D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13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49C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</w:tbl>
    <w:p w14:paraId="2111E863">
      <w:r>
        <w:rPr>
          <w:b/>
        </w:rPr>
        <w:t>3、教辅教案类（5种）</w:t>
      </w:r>
    </w:p>
    <w:tbl>
      <w:tblPr>
        <w:tblStyle w:val="32"/>
        <w:tblW w:w="10775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0"/>
        <w:gridCol w:w="2234"/>
        <w:gridCol w:w="1312"/>
        <w:gridCol w:w="1633"/>
        <w:gridCol w:w="1312"/>
        <w:gridCol w:w="1060"/>
        <w:gridCol w:w="1312"/>
        <w:gridCol w:w="1312"/>
      </w:tblGrid>
      <w:tr w14:paraId="20C32A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7" w:hRule="atLeast"/>
          <w:jc w:val="center"/>
        </w:trPr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B1CB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22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DE32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产品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12C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型号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3182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t>图片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0110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规格</w:t>
            </w:r>
          </w:p>
        </w:tc>
        <w:tc>
          <w:tcPr>
            <w:tcW w:w="10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192F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数量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A8C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2025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单价（元）</w:t>
            </w:r>
          </w:p>
        </w:tc>
      </w:tr>
      <w:tr w14:paraId="677557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7" w:hRule="atLeast"/>
          <w:jc w:val="center"/>
        </w:trPr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E60E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22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5A40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体育活动汇编（一）有刊号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9F4C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YSA02090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7F32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35560</wp:posOffset>
                  </wp:positionV>
                  <wp:extent cx="436880" cy="621665"/>
                  <wp:effectExtent l="0" t="0" r="1270" b="6985"/>
                  <wp:wrapNone/>
                  <wp:docPr id="61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_48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880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724C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纸质</w:t>
            </w:r>
          </w:p>
        </w:tc>
        <w:tc>
          <w:tcPr>
            <w:tcW w:w="10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F47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AA5A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本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B4B1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1270A1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7" w:hRule="atLeast"/>
          <w:jc w:val="center"/>
        </w:trPr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88DD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22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8DB7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体育活动汇编（三）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ACD6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YSA02168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4C7C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542925</wp:posOffset>
                  </wp:positionV>
                  <wp:extent cx="1257935" cy="890270"/>
                  <wp:effectExtent l="0" t="0" r="0" b="0"/>
                  <wp:wrapNone/>
                  <wp:docPr id="63" name="图片_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_60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935" cy="890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359410</wp:posOffset>
                  </wp:positionH>
                  <wp:positionV relativeFrom="paragraph">
                    <wp:posOffset>50165</wp:posOffset>
                  </wp:positionV>
                  <wp:extent cx="382270" cy="532765"/>
                  <wp:effectExtent l="0" t="0" r="8255" b="635"/>
                  <wp:wrapNone/>
                  <wp:docPr id="62" name="图片_4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_48_SpCnt_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270" cy="532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2F96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纸质</w:t>
            </w:r>
          </w:p>
        </w:tc>
        <w:tc>
          <w:tcPr>
            <w:tcW w:w="10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048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AD54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本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C892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</w:pPr>
          </w:p>
        </w:tc>
      </w:tr>
      <w:tr w14:paraId="4CFAF1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7" w:hRule="atLeast"/>
          <w:jc w:val="center"/>
        </w:trPr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1EC5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22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E59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教师指导手册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3763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YSA03102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82BA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618490</wp:posOffset>
                  </wp:positionV>
                  <wp:extent cx="1263650" cy="878205"/>
                  <wp:effectExtent l="0" t="0" r="0" b="0"/>
                  <wp:wrapNone/>
                  <wp:docPr id="64" name="图片_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_61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0" cy="87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DD1D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纸质</w:t>
            </w:r>
          </w:p>
        </w:tc>
        <w:tc>
          <w:tcPr>
            <w:tcW w:w="10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6C1D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3A95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本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0B72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2239A2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7" w:hRule="atLeast"/>
          <w:jc w:val="center"/>
        </w:trPr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A5C9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22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60E7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幼儿操作图册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7493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YSA03103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9EE60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0F6A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纸质</w:t>
            </w:r>
          </w:p>
        </w:tc>
        <w:tc>
          <w:tcPr>
            <w:tcW w:w="10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AA1C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10F8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本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9DE2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6AF72D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4" w:hRule="atLeast"/>
          <w:jc w:val="center"/>
        </w:trPr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67E2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22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351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体能游戏综合包说明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3DD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YSB01004</w:t>
            </w:r>
          </w:p>
        </w:tc>
        <w:tc>
          <w:tcPr>
            <w:tcW w:w="16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6525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85725</wp:posOffset>
                  </wp:positionV>
                  <wp:extent cx="790575" cy="560070"/>
                  <wp:effectExtent l="0" t="0" r="0" b="1905"/>
                  <wp:wrapNone/>
                  <wp:docPr id="60" name="图片_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_49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560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04AD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纸质</w:t>
            </w:r>
          </w:p>
        </w:tc>
        <w:tc>
          <w:tcPr>
            <w:tcW w:w="10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4B7A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4C22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13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BF8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</w:tbl>
    <w:p w14:paraId="3AAD3367">
      <w:r>
        <w:rPr>
          <w:b/>
        </w:rPr>
        <w:t>4、产品服务类（1种）</w:t>
      </w:r>
    </w:p>
    <w:tbl>
      <w:tblPr>
        <w:tblStyle w:val="32"/>
        <w:tblW w:w="10916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6"/>
        <w:gridCol w:w="2445"/>
        <w:gridCol w:w="1436"/>
        <w:gridCol w:w="1788"/>
        <w:gridCol w:w="1436"/>
        <w:gridCol w:w="1161"/>
        <w:gridCol w:w="997"/>
        <w:gridCol w:w="997"/>
      </w:tblGrid>
      <w:tr w14:paraId="26439B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983" w:hRule="atLeast"/>
          <w:jc w:val="center"/>
        </w:trPr>
        <w:tc>
          <w:tcPr>
            <w:tcW w:w="6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E1A7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  <w:lang w:val="en-US" w:eastAsia="zh-CN"/>
              </w:rPr>
            </w:pPr>
            <w:r>
              <w:rPr>
                <w:rFonts w:hint="eastAsia" w:cs="宋体"/>
                <w:i w:val="0"/>
                <w:iCs w:val="0"/>
                <w:color w:val="000000"/>
                <w:sz w:val="24"/>
                <w:szCs w:val="24"/>
                <w:u w:val="none"/>
                <w:lang w:val="en-US" w:eastAsia="zh-CN"/>
              </w:rPr>
              <w:t>序号</w:t>
            </w:r>
          </w:p>
        </w:tc>
        <w:tc>
          <w:tcPr>
            <w:tcW w:w="24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951B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产品</w:t>
            </w:r>
          </w:p>
        </w:tc>
        <w:tc>
          <w:tcPr>
            <w:tcW w:w="14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7131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7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1B51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C355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1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A78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数量</w:t>
            </w:r>
          </w:p>
        </w:tc>
        <w:tc>
          <w:tcPr>
            <w:tcW w:w="9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02B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</w:pPr>
            <w:r>
              <w:rPr>
                <w:rFonts w:hint="eastAsia" w:cs="宋体"/>
                <w:i w:val="0"/>
                <w:iCs w:val="0"/>
                <w:color w:val="000000"/>
                <w:sz w:val="22"/>
                <w:szCs w:val="22"/>
                <w:u w:val="none"/>
                <w:lang w:val="en-US" w:eastAsia="zh-CN"/>
              </w:rPr>
              <w:t>单位</w:t>
            </w:r>
          </w:p>
        </w:tc>
        <w:tc>
          <w:tcPr>
            <w:tcW w:w="9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827F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单价</w:t>
            </w:r>
          </w:p>
        </w:tc>
      </w:tr>
      <w:tr w14:paraId="207FF2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2" w:hRule="atLeast"/>
          <w:jc w:val="center"/>
        </w:trPr>
        <w:tc>
          <w:tcPr>
            <w:tcW w:w="6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863F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24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7CCD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入园培训</w:t>
            </w:r>
          </w:p>
        </w:tc>
        <w:tc>
          <w:tcPr>
            <w:tcW w:w="14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B62D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——</w:t>
            </w:r>
          </w:p>
        </w:tc>
        <w:tc>
          <w:tcPr>
            <w:tcW w:w="17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FBC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4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E385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——</w:t>
            </w:r>
          </w:p>
        </w:tc>
        <w:tc>
          <w:tcPr>
            <w:tcW w:w="116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89A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9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4C31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天</w:t>
            </w:r>
          </w:p>
        </w:tc>
        <w:tc>
          <w:tcPr>
            <w:tcW w:w="9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2533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</w:tbl>
    <w:p w14:paraId="49AB56FC">
      <w:pPr>
        <w:ind w:firstLine="420"/>
      </w:pPr>
    </w:p>
    <w:sectPr>
      <w:pgSz w:w="12240" w:h="15840"/>
      <w:pgMar w:top="1417" w:right="1417" w:bottom="1417" w:left="1417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  <w:font w:name="Courier">
    <w:altName w:val="Courier New"/>
    <w:panose1 w:val="02060409020205020404"/>
    <w:charset w:val="00"/>
    <w:family w:val="auto"/>
    <w:pitch w:val="default"/>
    <w:sig w:usb0="00000000" w:usb1="00000000" w:usb2="00000000" w:usb3="00000000" w:csb0="00000000" w:csb1="00000000"/>
  </w:font>
  <w:font w:name="ＭＳ 明朝">
    <w:altName w:val="Yu Gothic"/>
    <w:panose1 w:val="00000000000000000000"/>
    <w:charset w:val="80"/>
    <w:family w:val="roman"/>
    <w:pitch w:val="default"/>
    <w:sig w:usb0="00000000" w:usb1="00000000" w:usb2="00000010" w:usb3="00000000" w:csb0="00020000" w:csb1="0000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ＭＳ 明朝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BF5631"/>
    <w:rsid w:val="00CB0664"/>
    <w:rsid w:val="00FC693F"/>
    <w:rsid w:val="04C36A44"/>
    <w:rsid w:val="096B7D90"/>
    <w:rsid w:val="11DF131B"/>
    <w:rsid w:val="14991BBF"/>
    <w:rsid w:val="170F2CC2"/>
    <w:rsid w:val="19D17EB1"/>
    <w:rsid w:val="210E5779"/>
    <w:rsid w:val="27EA70E3"/>
    <w:rsid w:val="357065AB"/>
    <w:rsid w:val="3B2316AA"/>
    <w:rsid w:val="3D8C44DD"/>
    <w:rsid w:val="3DDE153F"/>
    <w:rsid w:val="3F756BE7"/>
    <w:rsid w:val="44085815"/>
    <w:rsid w:val="450B720E"/>
    <w:rsid w:val="53AB0A82"/>
    <w:rsid w:val="59CC01AF"/>
    <w:rsid w:val="5A025174"/>
    <w:rsid w:val="5D067CD0"/>
    <w:rsid w:val="61F27C89"/>
    <w:rsid w:val="67DB47F0"/>
    <w:rsid w:val="69162A9D"/>
    <w:rsid w:val="6A9F2267"/>
    <w:rsid w:val="75F57767"/>
    <w:rsid w:val="77A92C7B"/>
    <w:rsid w:val="78DC6375"/>
    <w:rsid w:val="7CC52305"/>
    <w:rsid w:val="7DAA5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00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iPriority="99" w:semiHidden="0" w:name="macro"/>
    <w:lsdException w:uiPriority="99" w:name="toa heading"/>
    <w:lsdException w:qFormat="1" w:uiPriority="99" w:semiHidden="0" w:name="List"/>
    <w:lsdException w:qFormat="1" w:uiPriority="99" w:semiHidden="0" w:name="List Bullet"/>
    <w:lsdException w:qFormat="1" w:uiPriority="99" w:semiHidden="0" w:name="List Number"/>
    <w:lsdException w:qFormat="1" w:uiPriority="99" w:semiHidden="0" w:name="List 2"/>
    <w:lsdException w:qFormat="1" w:uiPriority="99" w:semiHidden="0" w:name="List 3"/>
    <w:lsdException w:uiPriority="99" w:name="List 4"/>
    <w:lsdException w:uiPriority="99" w:name="List 5"/>
    <w:lsdException w:qFormat="1"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qFormat="1" w:uiPriority="99" w:semiHidden="0" w:name="List Continue"/>
    <w:lsdException w:qFormat="1"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宋体" w:hAnsi="宋体" w:eastAsia="宋体" w:cstheme="minorBidi"/>
      <w:sz w:val="24"/>
      <w:szCs w:val="22"/>
      <w:lang w:val="en-US" w:eastAsia="en-US" w:bidi="ar-SA"/>
    </w:rPr>
  </w:style>
  <w:style w:type="paragraph" w:styleId="3">
    <w:name w:val="heading 1"/>
    <w:basedOn w:val="1"/>
    <w:next w:val="1"/>
    <w:link w:val="138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paragraph" w:styleId="4">
    <w:name w:val="heading 2"/>
    <w:basedOn w:val="1"/>
    <w:next w:val="1"/>
    <w:link w:val="139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5">
    <w:name w:val="heading 3"/>
    <w:basedOn w:val="1"/>
    <w:next w:val="1"/>
    <w:link w:val="140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0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2">
    <w:name w:val="Default Paragraph Font"/>
    <w:semiHidden/>
    <w:unhideWhenUsed/>
    <w:qFormat/>
    <w:uiPriority w:val="1"/>
  </w:style>
  <w:style w:type="table" w:default="1" w:styleId="3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7"/>
    <w:unhideWhenUsed/>
    <w:qFormat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6">
    <w:name w:val="List Bullet"/>
    <w:basedOn w:val="1"/>
    <w:unhideWhenUsed/>
    <w:qFormat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6"/>
    <w:unhideWhenUsed/>
    <w:qFormat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4"/>
    <w:unhideWhenUsed/>
    <w:qFormat/>
    <w:uiPriority w:val="99"/>
    <w:pPr>
      <w:spacing w:after="120"/>
    </w:pPr>
  </w:style>
  <w:style w:type="paragraph" w:styleId="20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qFormat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qFormat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qFormat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6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5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2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28">
    <w:name w:val="Body Text 2"/>
    <w:basedOn w:val="1"/>
    <w:link w:val="145"/>
    <w:unhideWhenUsed/>
    <w:qFormat/>
    <w:uiPriority w:val="99"/>
    <w:pPr>
      <w:spacing w:after="120" w:line="480" w:lineRule="auto"/>
    </w:pPr>
  </w:style>
  <w:style w:type="paragraph" w:styleId="29">
    <w:name w:val="List Continue 2"/>
    <w:basedOn w:val="1"/>
    <w:unhideWhenUsed/>
    <w:qFormat/>
    <w:uiPriority w:val="99"/>
    <w:pPr>
      <w:spacing w:after="120"/>
      <w:ind w:left="720"/>
      <w:contextualSpacing/>
    </w:pPr>
  </w:style>
  <w:style w:type="paragraph" w:styleId="30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1">
    <w:name w:val="Title"/>
    <w:basedOn w:val="1"/>
    <w:next w:val="1"/>
    <w:link w:val="141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3">
    <w:name w:val="Table Grid"/>
    <w:basedOn w:val="32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4">
    <w:name w:val="Light Shading"/>
    <w:basedOn w:val="32"/>
    <w:qFormat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5">
    <w:name w:val="Light Shading Accent 1"/>
    <w:basedOn w:val="32"/>
    <w:qFormat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6">
    <w:name w:val="Light Shading Accent 2"/>
    <w:basedOn w:val="32"/>
    <w:qFormat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7">
    <w:name w:val="Light Shading Accent 3"/>
    <w:basedOn w:val="32"/>
    <w:qFormat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8">
    <w:name w:val="Light Shading Accent 4"/>
    <w:basedOn w:val="32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39">
    <w:name w:val="Light Shading Accent 5"/>
    <w:basedOn w:val="32"/>
    <w:qFormat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0">
    <w:name w:val="Light Shading Accent 6"/>
    <w:basedOn w:val="32"/>
    <w:qFormat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1">
    <w:name w:val="Light List"/>
    <w:basedOn w:val="32"/>
    <w:qFormat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2">
    <w:name w:val="Light List Accent 1"/>
    <w:basedOn w:val="32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3">
    <w:name w:val="Light List Accent 2"/>
    <w:basedOn w:val="32"/>
    <w:qFormat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4">
    <w:name w:val="Light List Accent 3"/>
    <w:basedOn w:val="32"/>
    <w:qFormat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5">
    <w:name w:val="Light List Accent 4"/>
    <w:basedOn w:val="32"/>
    <w:qFormat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6">
    <w:name w:val="Light List Accent 5"/>
    <w:basedOn w:val="32"/>
    <w:qFormat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7">
    <w:name w:val="Light List Accent 6"/>
    <w:basedOn w:val="32"/>
    <w:qFormat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8">
    <w:name w:val="Light Grid"/>
    <w:basedOn w:val="32"/>
    <w:qFormat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49">
    <w:name w:val="Light Grid Accent 1"/>
    <w:basedOn w:val="32"/>
    <w:qFormat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0">
    <w:name w:val="Light Grid Accent 2"/>
    <w:basedOn w:val="32"/>
    <w:qFormat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1">
    <w:name w:val="Light Grid Accent 3"/>
    <w:basedOn w:val="32"/>
    <w:qFormat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2">
    <w:name w:val="Light Grid Accent 4"/>
    <w:basedOn w:val="32"/>
    <w:qFormat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3">
    <w:name w:val="Light Grid Accent 5"/>
    <w:basedOn w:val="32"/>
    <w:qFormat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4">
    <w:name w:val="Light Grid Accent 6"/>
    <w:basedOn w:val="32"/>
    <w:qFormat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5">
    <w:name w:val="Medium Shading 1"/>
    <w:basedOn w:val="32"/>
    <w:qFormat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6">
    <w:name w:val="Medium Shading 1 Accent 1"/>
    <w:basedOn w:val="32"/>
    <w:qFormat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2"/>
    <w:basedOn w:val="32"/>
    <w:qFormat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3"/>
    <w:basedOn w:val="32"/>
    <w:qFormat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4"/>
    <w:basedOn w:val="32"/>
    <w:qFormat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5"/>
    <w:basedOn w:val="32"/>
    <w:qFormat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6"/>
    <w:basedOn w:val="32"/>
    <w:qFormat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2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3">
    <w:name w:val="Medium Shading 2 Accent 1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2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3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4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5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6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List 1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0">
    <w:name w:val="Medium List 1 Accent 1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1">
    <w:name w:val="Medium List 1 Accent 2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2">
    <w:name w:val="Medium List 1 Accent 3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3">
    <w:name w:val="Medium List 1 Accent 4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4">
    <w:name w:val="Medium List 1 Accent 5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5">
    <w:name w:val="Medium List 1 Accent 6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6">
    <w:name w:val="Medium List 2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1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2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3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4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5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6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Grid 1"/>
    <w:basedOn w:val="32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4">
    <w:name w:val="Medium Grid 1 Accent 1"/>
    <w:basedOn w:val="32"/>
    <w:qFormat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5">
    <w:name w:val="Medium Grid 1 Accent 2"/>
    <w:basedOn w:val="32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6">
    <w:name w:val="Medium Grid 1 Accent 3"/>
    <w:basedOn w:val="32"/>
    <w:qFormat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7">
    <w:name w:val="Medium Grid 1 Accent 4"/>
    <w:basedOn w:val="32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8">
    <w:name w:val="Medium Grid 1 Accent 5"/>
    <w:basedOn w:val="32"/>
    <w:qFormat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89">
    <w:name w:val="Medium Grid 1 Accent 6"/>
    <w:basedOn w:val="32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0">
    <w:name w:val="Medium Grid 2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1">
    <w:name w:val="Medium Grid 2 Accent 1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2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3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4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5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6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3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8">
    <w:name w:val="Medium Grid 3 Accent 1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99">
    <w:name w:val="Medium Grid 3 Accent 2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0">
    <w:name w:val="Medium Grid 3 Accent 3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1">
    <w:name w:val="Medium Grid 3 Accent 4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2">
    <w:name w:val="Medium Grid 3 Accent 5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3">
    <w:name w:val="Medium Grid 3 Accent 6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4">
    <w:name w:val="Dark List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5">
    <w:name w:val="Dark List Accent 1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6">
    <w:name w:val="Dark List Accent 2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7">
    <w:name w:val="Dark List Accent 3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8">
    <w:name w:val="Dark List Accent 4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09">
    <w:name w:val="Dark List Accent 5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0">
    <w:name w:val="Dark List Accent 6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1">
    <w:name w:val="Colorful Shading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2">
    <w:name w:val="Colorful Shading Accent 1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2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3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Shading Accent 4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5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6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List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19">
    <w:name w:val="Colorful List Accent 1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0">
    <w:name w:val="Colorful List Accent 2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1">
    <w:name w:val="Colorful List Accent 3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2">
    <w:name w:val="Colorful List Accent 4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3">
    <w:name w:val="Colorful List Accent 5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4">
    <w:name w:val="Colorful List Accent 6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5">
    <w:name w:val="Colorful Grid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6">
    <w:name w:val="Colorful Grid Accent 1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7">
    <w:name w:val="Colorful Grid Accent 2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8">
    <w:name w:val="Colorful Grid Accent 3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29">
    <w:name w:val="Colorful Grid Accent 4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0">
    <w:name w:val="Colorful Grid Accent 5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1">
    <w:name w:val="Colorful Grid Accent 6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3">
    <w:name w:val="Strong"/>
    <w:basedOn w:val="132"/>
    <w:qFormat/>
    <w:uiPriority w:val="22"/>
    <w:rPr>
      <w:b/>
      <w:bCs/>
    </w:rPr>
  </w:style>
  <w:style w:type="character" w:styleId="134">
    <w:name w:val="Emphasis"/>
    <w:basedOn w:val="132"/>
    <w:qFormat/>
    <w:uiPriority w:val="20"/>
    <w:rPr>
      <w:i/>
      <w:iCs/>
    </w:rPr>
  </w:style>
  <w:style w:type="character" w:customStyle="1" w:styleId="135">
    <w:name w:val="Header Char"/>
    <w:basedOn w:val="132"/>
    <w:link w:val="25"/>
    <w:qFormat/>
    <w:uiPriority w:val="99"/>
  </w:style>
  <w:style w:type="character" w:customStyle="1" w:styleId="136">
    <w:name w:val="Footer Char"/>
    <w:basedOn w:val="132"/>
    <w:link w:val="24"/>
    <w:qFormat/>
    <w:uiPriority w:val="99"/>
  </w:style>
  <w:style w:type="paragraph" w:styleId="137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8">
    <w:name w:val="Heading 1 Char"/>
    <w:basedOn w:val="132"/>
    <w:link w:val="3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39">
    <w:name w:val="Heading 2 Char"/>
    <w:basedOn w:val="132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0">
    <w:name w:val="Heading 3 Char"/>
    <w:basedOn w:val="132"/>
    <w:link w:val="5"/>
    <w:qFormat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1">
    <w:name w:val="Title Char"/>
    <w:basedOn w:val="132"/>
    <w:link w:val="31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2">
    <w:name w:val="Subtitle Char"/>
    <w:basedOn w:val="132"/>
    <w:link w:val="2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3">
    <w:name w:val="List Paragraph"/>
    <w:basedOn w:val="1"/>
    <w:qFormat/>
    <w:uiPriority w:val="34"/>
    <w:pPr>
      <w:ind w:left="720"/>
      <w:contextualSpacing/>
    </w:pPr>
  </w:style>
  <w:style w:type="character" w:customStyle="1" w:styleId="144">
    <w:name w:val="Body Text Char"/>
    <w:basedOn w:val="132"/>
    <w:link w:val="19"/>
    <w:qFormat/>
    <w:uiPriority w:val="99"/>
  </w:style>
  <w:style w:type="character" w:customStyle="1" w:styleId="145">
    <w:name w:val="Body Text 2 Char"/>
    <w:basedOn w:val="132"/>
    <w:link w:val="28"/>
    <w:qFormat/>
    <w:uiPriority w:val="99"/>
  </w:style>
  <w:style w:type="character" w:customStyle="1" w:styleId="146">
    <w:name w:val="Body Text 3 Char"/>
    <w:basedOn w:val="132"/>
    <w:link w:val="17"/>
    <w:qFormat/>
    <w:uiPriority w:val="99"/>
    <w:rPr>
      <w:sz w:val="16"/>
      <w:szCs w:val="16"/>
    </w:rPr>
  </w:style>
  <w:style w:type="character" w:customStyle="1" w:styleId="147">
    <w:name w:val="Macro Text Char"/>
    <w:basedOn w:val="132"/>
    <w:link w:val="2"/>
    <w:qFormat/>
    <w:uiPriority w:val="99"/>
    <w:rPr>
      <w:rFonts w:ascii="Courier" w:hAnsi="Courier"/>
      <w:sz w:val="20"/>
      <w:szCs w:val="20"/>
    </w:rPr>
  </w:style>
  <w:style w:type="paragraph" w:styleId="148">
    <w:name w:val="Quote"/>
    <w:basedOn w:val="1"/>
    <w:next w:val="1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49">
    <w:name w:val="Quote Char"/>
    <w:basedOn w:val="132"/>
    <w:link w:val="148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Heading 4 Char"/>
    <w:basedOn w:val="132"/>
    <w:link w:val="6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1">
    <w:name w:val="Heading 5 Char"/>
    <w:basedOn w:val="132"/>
    <w:link w:val="7"/>
    <w:semiHidden/>
    <w:qFormat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2">
    <w:name w:val="Heading 6 Char"/>
    <w:basedOn w:val="132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3">
    <w:name w:val="Heading 7 Char"/>
    <w:basedOn w:val="132"/>
    <w:link w:val="9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4">
    <w:name w:val="Heading 8 Char"/>
    <w:basedOn w:val="132"/>
    <w:link w:val="10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5">
    <w:name w:val="Heading 9 Char"/>
    <w:basedOn w:val="132"/>
    <w:link w:val="11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6">
    <w:name w:val="Intense Quote"/>
    <w:basedOn w:val="1"/>
    <w:next w:val="1"/>
    <w:link w:val="157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7">
    <w:name w:val="Intense Quote Char"/>
    <w:basedOn w:val="132"/>
    <w:link w:val="156"/>
    <w:qFormat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Subtle Emphasis"/>
    <w:basedOn w:val="132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59">
    <w:name w:val="Intense Emphasis"/>
    <w:basedOn w:val="132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0">
    <w:name w:val="Subtle Reference"/>
    <w:basedOn w:val="132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1">
    <w:name w:val="Intense Reference"/>
    <w:basedOn w:val="132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2">
    <w:name w:val="Book Title"/>
    <w:basedOn w:val="132"/>
    <w:qFormat/>
    <w:uiPriority w:val="33"/>
    <w:rPr>
      <w:b/>
      <w:bCs/>
      <w:smallCaps/>
      <w:spacing w:val="5"/>
    </w:rPr>
  </w:style>
  <w:style w:type="paragraph" w:customStyle="1" w:styleId="163">
    <w:name w:val="TOC Heading"/>
    <w:basedOn w:val="3"/>
    <w:next w:val="1"/>
    <w:semiHidden/>
    <w:unhideWhenUsed/>
    <w:qFormat/>
    <w:uiPriority w:val="39"/>
    <w:pPr>
      <w:outlineLvl w:val="9"/>
    </w:pPr>
  </w:style>
  <w:style w:type="character" w:customStyle="1" w:styleId="164">
    <w:name w:val="font51"/>
    <w:basedOn w:val="132"/>
    <w:qFormat/>
    <w:uiPriority w:val="0"/>
    <w:rPr>
      <w:rFonts w:hint="eastAsia" w:ascii="宋体" w:hAnsi="宋体" w:eastAsia="宋体" w:cs="宋体"/>
      <w:b/>
      <w:bCs/>
      <w:color w:val="000000"/>
      <w:sz w:val="22"/>
      <w:szCs w:val="22"/>
      <w:u w:val="none"/>
    </w:rPr>
  </w:style>
  <w:style w:type="character" w:customStyle="1" w:styleId="165">
    <w:name w:val="font41"/>
    <w:basedOn w:val="132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7" Type="http://schemas.openxmlformats.org/officeDocument/2006/relationships/fontTable" Target="fontTable.xml"/><Relationship Id="rId66" Type="http://schemas.openxmlformats.org/officeDocument/2006/relationships/customXml" Target="../customXml/item1.xml"/><Relationship Id="rId65" Type="http://schemas.openxmlformats.org/officeDocument/2006/relationships/numbering" Target="numbering.xml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3092</Words>
  <Characters>4538</Characters>
  <Lines>0</Lines>
  <Paragraphs>0</Paragraphs>
  <TotalTime>35</TotalTime>
  <ScaleCrop>false</ScaleCrop>
  <LinksUpToDate>false</LinksUpToDate>
  <CharactersWithSpaces>4603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L</cp:lastModifiedBy>
  <dcterms:modified xsi:type="dcterms:W3CDTF">2026-07-01T08:27:34Z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eyJoZGlkIjoiOGY5OThiMTJjOTYyMTYwZjBjMjg0ZWFkMWE0NzYyYzYiLCJ1c2VySWQiOiI1MzA3NjM0NDEifQ==</vt:lpwstr>
  </property>
  <property fmtid="{D5CDD505-2E9C-101B-9397-08002B2CF9AE}" pid="3" name="KSOProductBuildVer">
    <vt:lpwstr>2052-12.1.0.26895</vt:lpwstr>
  </property>
  <property fmtid="{D5CDD505-2E9C-101B-9397-08002B2CF9AE}" pid="4" name="ICV">
    <vt:lpwstr>F256C992DB544B7BA021C39FA75EA19F_13</vt:lpwstr>
  </property>
</Properties>
</file>